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  <w:bookmarkStart w:id="0" w:name="_GoBack"/>
      <w:bookmarkEnd w:id="0"/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7D6158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7D6158">
        <w:rPr>
          <w:rFonts w:ascii="Times New Roman" w:hAnsi="Times New Roman" w:cs="Times New Roman"/>
          <w:b/>
          <w:sz w:val="28"/>
          <w:szCs w:val="28"/>
        </w:rPr>
        <w:t>»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7D6158" w:rsidRDefault="00EA55A8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 xml:space="preserve">Сорок </w:t>
      </w:r>
      <w:r w:rsidR="007D6158" w:rsidRPr="007D6158">
        <w:rPr>
          <w:rFonts w:ascii="Times New Roman" w:hAnsi="Times New Roman" w:cs="Times New Roman"/>
          <w:b/>
          <w:sz w:val="28"/>
          <w:szCs w:val="28"/>
        </w:rPr>
        <w:t xml:space="preserve"> третья</w:t>
      </w:r>
      <w:r w:rsidRPr="007D61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6158" w:rsidRPr="007D61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6158">
        <w:rPr>
          <w:rFonts w:ascii="Times New Roman" w:hAnsi="Times New Roman" w:cs="Times New Roman"/>
          <w:b/>
          <w:sz w:val="28"/>
          <w:szCs w:val="28"/>
        </w:rPr>
        <w:t>вне</w:t>
      </w:r>
      <w:r w:rsidR="007A6C75" w:rsidRPr="007D6158">
        <w:rPr>
          <w:rFonts w:ascii="Times New Roman" w:hAnsi="Times New Roman" w:cs="Times New Roman"/>
          <w:b/>
          <w:sz w:val="28"/>
          <w:szCs w:val="28"/>
        </w:rPr>
        <w:t xml:space="preserve">очередная </w:t>
      </w:r>
      <w:r w:rsidR="00A61132" w:rsidRPr="007D6158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7D6158" w:rsidRDefault="009F6708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125" w:rsidRDefault="00EA55A8" w:rsidP="00A611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</w:rPr>
        <w:t>2</w:t>
      </w:r>
      <w:r w:rsidR="009E2619" w:rsidRPr="007D6158">
        <w:rPr>
          <w:rFonts w:ascii="Times New Roman" w:hAnsi="Times New Roman" w:cs="Times New Roman"/>
          <w:sz w:val="28"/>
          <w:szCs w:val="28"/>
        </w:rPr>
        <w:t>4  июня</w:t>
      </w:r>
      <w:r w:rsidR="007A6C75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6410EC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7A6C75" w:rsidRPr="007D6158">
        <w:rPr>
          <w:rFonts w:ascii="Times New Roman" w:hAnsi="Times New Roman" w:cs="Times New Roman"/>
          <w:sz w:val="28"/>
          <w:szCs w:val="28"/>
        </w:rPr>
        <w:t>201</w:t>
      </w:r>
      <w:r w:rsidRPr="007D6158">
        <w:rPr>
          <w:rFonts w:ascii="Times New Roman" w:hAnsi="Times New Roman" w:cs="Times New Roman"/>
          <w:sz w:val="28"/>
          <w:szCs w:val="28"/>
        </w:rPr>
        <w:t>6</w:t>
      </w:r>
      <w:r w:rsidR="001F4DD7" w:rsidRPr="007D6158">
        <w:rPr>
          <w:rFonts w:ascii="Times New Roman" w:hAnsi="Times New Roman" w:cs="Times New Roman"/>
          <w:sz w:val="28"/>
          <w:szCs w:val="28"/>
        </w:rPr>
        <w:t xml:space="preserve"> года</w:t>
      </w:r>
      <w:r w:rsidR="00A61132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F15EDE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7A6C75" w:rsidRPr="007D615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D3125" w:rsidRPr="007D61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7D6158" w:rsidRPr="007D6158">
        <w:rPr>
          <w:rFonts w:ascii="Times New Roman" w:hAnsi="Times New Roman" w:cs="Times New Roman"/>
          <w:sz w:val="28"/>
          <w:szCs w:val="28"/>
        </w:rPr>
        <w:t xml:space="preserve">  </w:t>
      </w:r>
      <w:r w:rsidR="009F6708" w:rsidRPr="007D6158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7D6158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7D6158">
        <w:rPr>
          <w:rFonts w:ascii="Times New Roman" w:hAnsi="Times New Roman" w:cs="Times New Roman"/>
          <w:sz w:val="28"/>
          <w:szCs w:val="28"/>
        </w:rPr>
        <w:t xml:space="preserve">№ </w:t>
      </w:r>
      <w:r w:rsidR="009E2619" w:rsidRPr="007D6158">
        <w:rPr>
          <w:rFonts w:ascii="Times New Roman" w:hAnsi="Times New Roman" w:cs="Times New Roman"/>
          <w:sz w:val="28"/>
          <w:szCs w:val="28"/>
        </w:rPr>
        <w:t>16</w:t>
      </w:r>
      <w:r w:rsidR="006244B8">
        <w:rPr>
          <w:rFonts w:ascii="Times New Roman" w:hAnsi="Times New Roman" w:cs="Times New Roman"/>
          <w:sz w:val="28"/>
          <w:szCs w:val="28"/>
        </w:rPr>
        <w:t>7</w:t>
      </w:r>
    </w:p>
    <w:p w:rsidR="006244B8" w:rsidRDefault="006244B8" w:rsidP="00A611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44B8" w:rsidRPr="006244B8" w:rsidRDefault="006244B8" w:rsidP="006244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4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4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внесении изменений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4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4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 Совета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депутатов  </w:t>
      </w:r>
      <w:r w:rsidRPr="00624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Шеговарское</w:t>
      </w:r>
      <w:proofErr w:type="spellEnd"/>
      <w:r w:rsidRPr="00624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от </w:t>
      </w:r>
      <w:r w:rsidR="004619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4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</w:t>
      </w:r>
      <w:r w:rsidR="004619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ноября </w:t>
      </w:r>
      <w:r w:rsidR="004619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4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13 года </w:t>
      </w:r>
      <w:r w:rsidRPr="00624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72</w:t>
      </w:r>
      <w:r w:rsidRPr="00624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(в ред. от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Pr="00624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.11.2014</w:t>
      </w:r>
      <w:r w:rsidR="00FF5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 104,  от 18.05.2015  № 125</w:t>
      </w:r>
      <w:r w:rsidRPr="00624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«О земельном налоге</w:t>
      </w:r>
      <w:r w:rsidR="00FF5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6244B8" w:rsidRPr="006244B8" w:rsidRDefault="006244B8" w:rsidP="00624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52BE" w:rsidRPr="006244B8" w:rsidRDefault="006244B8" w:rsidP="00FF52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Руководствуясь Налоговым кодексом Российской Федерации,  на основании протеста прокурора Шенкурского района от 10.05.2016 № 7-04-2016 на решение  Совета </w:t>
      </w:r>
      <w:r w:rsid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МО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 2</w:t>
      </w:r>
      <w:r w:rsid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ноября 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 года 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F52BE"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ред. от </w:t>
      </w:r>
      <w:r w:rsidR="00FF52BE" w:rsidRP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FF52BE"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.11.2014</w:t>
      </w:r>
      <w:r w:rsidR="00FF52BE" w:rsidRP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 104,  от 18.05.2015  № 125</w:t>
      </w:r>
      <w:r w:rsidR="00FF52BE"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) «О земельном налоге</w:t>
      </w:r>
      <w:r w:rsidR="00FF52BE" w:rsidRP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F5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решил:</w:t>
      </w:r>
    </w:p>
    <w:p w:rsidR="006244B8" w:rsidRPr="006244B8" w:rsidRDefault="006244B8" w:rsidP="006244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44B8" w:rsidRPr="006244B8" w:rsidRDefault="00FF52BE" w:rsidP="00624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6244B8" w:rsidRPr="00624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44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6244B8"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1.  Протест прокурора Шенкурского района от 10.05.2016 № 7-04-2016</w:t>
      </w:r>
      <w:r w:rsidRP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решение  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МО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ноября 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 года 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ред. от </w:t>
      </w:r>
      <w:r w:rsidRP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.11.2014</w:t>
      </w:r>
      <w:r w:rsidRP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104,  от 18.05.2015 № 125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) «О земельном налоге</w:t>
      </w:r>
      <w:r w:rsidRP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6244B8"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довлетворить.</w:t>
      </w:r>
    </w:p>
    <w:p w:rsidR="006244B8" w:rsidRPr="006244B8" w:rsidRDefault="006244B8" w:rsidP="00624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D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Внести изменения в решение </w:t>
      </w:r>
      <w:r w:rsidR="00FF52BE"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МО</w:t>
      </w:r>
      <w:r w:rsidR="00FF52BE"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="00FF52BE"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 2</w:t>
      </w:r>
      <w:r w:rsid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ноября </w:t>
      </w:r>
      <w:r w:rsidR="00FF52BE"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 года </w:t>
      </w:r>
      <w:r w:rsidR="00FF52BE"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="00FF52BE"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ред. от </w:t>
      </w:r>
      <w:r w:rsidR="00FF52BE" w:rsidRP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FF52BE"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.11.2014</w:t>
      </w:r>
      <w:r w:rsidR="00FF52BE" w:rsidRP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 104,  от 18.05.2015  № 125</w:t>
      </w:r>
      <w:r w:rsidR="00FF52BE"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) «О земельном налоге</w:t>
      </w:r>
      <w:r w:rsid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44B8" w:rsidRPr="006244B8" w:rsidRDefault="006244B8" w:rsidP="00624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2.1.  Пункты 2, 3, 4, 5, 1</w:t>
      </w:r>
      <w:r w:rsid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отменить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4B8" w:rsidRPr="006244B8" w:rsidRDefault="006244B8" w:rsidP="00624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2.2.  Подпункт 6.1</w:t>
      </w:r>
      <w:r w:rsid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6 изложить в следующей редакции:</w:t>
      </w:r>
    </w:p>
    <w:p w:rsidR="006244B8" w:rsidRPr="006244B8" w:rsidRDefault="00223122" w:rsidP="00624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44B8"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«6.1</w:t>
      </w:r>
      <w:r w:rsidR="00FF52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244B8"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размере </w:t>
      </w:r>
      <w:r w:rsidR="006244B8"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0,3 процента в отношении земельных участков:</w:t>
      </w:r>
    </w:p>
    <w:p w:rsidR="006244B8" w:rsidRPr="006244B8" w:rsidRDefault="006244B8" w:rsidP="00624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6244B8" w:rsidRPr="006244B8" w:rsidRDefault="006244B8" w:rsidP="00624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</w:t>
      </w:r>
      <w:proofErr w:type="gramStart"/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занятых</w:t>
      </w:r>
      <w:proofErr w:type="gramEnd"/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участок, приходящий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6244B8" w:rsidRPr="006244B8" w:rsidRDefault="006244B8" w:rsidP="00624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</w:t>
      </w:r>
      <w:proofErr w:type="gramStart"/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приобретенных</w:t>
      </w:r>
      <w:proofErr w:type="gramEnd"/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6244B8" w:rsidRPr="006244B8" w:rsidRDefault="006244B8" w:rsidP="00223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223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</w:t>
      </w:r>
      <w:proofErr w:type="gramStart"/>
      <w:r w:rsidR="002231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2D4434" w:rsidRDefault="006244B8" w:rsidP="00624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23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D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2312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2D443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ефис 1 подпункта </w:t>
      </w:r>
      <w:r w:rsidR="002D443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пункта </w:t>
      </w:r>
      <w:r w:rsidR="002D443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6244B8" w:rsidRPr="006244B8" w:rsidRDefault="006244B8" w:rsidP="00624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2D4434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D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Для налогоплательщиков </w:t>
      </w:r>
      <w:r w:rsidR="002D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организаций:</w:t>
      </w:r>
    </w:p>
    <w:p w:rsidR="006244B8" w:rsidRPr="006244B8" w:rsidRDefault="006244B8" w:rsidP="00624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- авансовые платежи налога в размере по одной четвертой ставки процентной доли кадастровой стоимости земельного участка по состоянию на 1 января года, являющегося налоговым периодом,</w:t>
      </w:r>
      <w:r w:rsidR="002D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т.е. не позднее </w:t>
      </w:r>
      <w:r w:rsidR="002D4434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апреля, </w:t>
      </w:r>
      <w:r w:rsidR="002D4434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июля, </w:t>
      </w:r>
      <w:r w:rsidR="002D4434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текущего налогового периода</w:t>
      </w:r>
      <w:proofErr w:type="gramStart"/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4B8" w:rsidRPr="006244B8" w:rsidRDefault="006244B8" w:rsidP="00624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D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 Настоящее решение вступает в силу с 01 января 2017 года</w:t>
      </w:r>
      <w:r w:rsidR="002D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624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ранее, чем по истечении одного месяца со дня его официального опубликования</w:t>
      </w:r>
      <w:r w:rsidR="002D4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4B8" w:rsidRPr="006244B8" w:rsidRDefault="002D4434" w:rsidP="00624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9D4F19" w:rsidRPr="009D4F19" w:rsidRDefault="009D4F19" w:rsidP="009D4F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4F19" w:rsidRPr="009D4F19" w:rsidRDefault="009D4F19" w:rsidP="009D4F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4F1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9D4F1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9D4F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F19" w:rsidRPr="009D4F19" w:rsidRDefault="009D4F19" w:rsidP="009D4F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4F19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="00E60286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9D4F19">
        <w:rPr>
          <w:rFonts w:ascii="Times New Roman" w:hAnsi="Times New Roman" w:cs="Times New Roman"/>
          <w:sz w:val="28"/>
          <w:szCs w:val="28"/>
        </w:rPr>
        <w:t xml:space="preserve">»                                             </w:t>
      </w:r>
      <w:r w:rsidR="00E60286">
        <w:rPr>
          <w:rFonts w:ascii="Times New Roman" w:hAnsi="Times New Roman" w:cs="Times New Roman"/>
          <w:sz w:val="28"/>
          <w:szCs w:val="28"/>
        </w:rPr>
        <w:t xml:space="preserve">                О.А. </w:t>
      </w:r>
      <w:proofErr w:type="spellStart"/>
      <w:r w:rsidR="00E60286"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</w:p>
    <w:p w:rsidR="009D4F19" w:rsidRDefault="009D4F19" w:rsidP="009D4F19">
      <w:pPr>
        <w:spacing w:after="0"/>
      </w:pPr>
    </w:p>
    <w:p w:rsidR="009D4F19" w:rsidRDefault="009D4F19" w:rsidP="009D4F19"/>
    <w:p w:rsidR="007D6158" w:rsidRDefault="007D6158" w:rsidP="00A61132">
      <w:pPr>
        <w:spacing w:after="0"/>
        <w:rPr>
          <w:sz w:val="28"/>
          <w:szCs w:val="28"/>
        </w:rPr>
      </w:pPr>
    </w:p>
    <w:sectPr w:rsidR="007D6158" w:rsidSect="00A2545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00000009"/>
    <w:multiLevelType w:val="multilevel"/>
    <w:tmpl w:val="00000008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6">
    <w:nsid w:val="0000000D"/>
    <w:multiLevelType w:val="multilevel"/>
    <w:tmpl w:val="0000000C"/>
    <w:lvl w:ilvl="0">
      <w:start w:val="7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>
    <w:nsid w:val="59F731A2"/>
    <w:multiLevelType w:val="multilevel"/>
    <w:tmpl w:val="27F2D2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75557"/>
    <w:rsid w:val="0008765E"/>
    <w:rsid w:val="00090E66"/>
    <w:rsid w:val="000C7556"/>
    <w:rsid w:val="000D621A"/>
    <w:rsid w:val="000E5420"/>
    <w:rsid w:val="000E7DF3"/>
    <w:rsid w:val="0012205F"/>
    <w:rsid w:val="00161863"/>
    <w:rsid w:val="001D4051"/>
    <w:rsid w:val="001D44D5"/>
    <w:rsid w:val="001D7566"/>
    <w:rsid w:val="001F3EF4"/>
    <w:rsid w:val="001F4DD7"/>
    <w:rsid w:val="00223122"/>
    <w:rsid w:val="00251F7E"/>
    <w:rsid w:val="00266D69"/>
    <w:rsid w:val="002A659F"/>
    <w:rsid w:val="002D3125"/>
    <w:rsid w:val="002D4434"/>
    <w:rsid w:val="00332AD8"/>
    <w:rsid w:val="00355920"/>
    <w:rsid w:val="00375FC7"/>
    <w:rsid w:val="003B7134"/>
    <w:rsid w:val="003C1457"/>
    <w:rsid w:val="003F341E"/>
    <w:rsid w:val="004159B1"/>
    <w:rsid w:val="004619D8"/>
    <w:rsid w:val="00475879"/>
    <w:rsid w:val="00481466"/>
    <w:rsid w:val="004F5A8C"/>
    <w:rsid w:val="00507340"/>
    <w:rsid w:val="00515F87"/>
    <w:rsid w:val="00561E0F"/>
    <w:rsid w:val="00574B16"/>
    <w:rsid w:val="005D675A"/>
    <w:rsid w:val="006244B8"/>
    <w:rsid w:val="006410EC"/>
    <w:rsid w:val="00646D5A"/>
    <w:rsid w:val="0065081B"/>
    <w:rsid w:val="006A4163"/>
    <w:rsid w:val="006B0DF3"/>
    <w:rsid w:val="007043A9"/>
    <w:rsid w:val="007354A0"/>
    <w:rsid w:val="00775554"/>
    <w:rsid w:val="007870C2"/>
    <w:rsid w:val="007A6C75"/>
    <w:rsid w:val="007C386C"/>
    <w:rsid w:val="007C3DA0"/>
    <w:rsid w:val="007D6158"/>
    <w:rsid w:val="007D7F8E"/>
    <w:rsid w:val="007D7FA5"/>
    <w:rsid w:val="00855F6C"/>
    <w:rsid w:val="008C6646"/>
    <w:rsid w:val="008E7EB2"/>
    <w:rsid w:val="008F5EC7"/>
    <w:rsid w:val="009475F8"/>
    <w:rsid w:val="00961A1B"/>
    <w:rsid w:val="00974D94"/>
    <w:rsid w:val="009A6BC9"/>
    <w:rsid w:val="009D4F19"/>
    <w:rsid w:val="009E2619"/>
    <w:rsid w:val="009F6708"/>
    <w:rsid w:val="00A25457"/>
    <w:rsid w:val="00A3056F"/>
    <w:rsid w:val="00A5340C"/>
    <w:rsid w:val="00A61132"/>
    <w:rsid w:val="00AB0F96"/>
    <w:rsid w:val="00B03507"/>
    <w:rsid w:val="00B27DB0"/>
    <w:rsid w:val="00BA5572"/>
    <w:rsid w:val="00BF6B45"/>
    <w:rsid w:val="00C14F58"/>
    <w:rsid w:val="00C50FCC"/>
    <w:rsid w:val="00C7794F"/>
    <w:rsid w:val="00CB2D00"/>
    <w:rsid w:val="00CD7E96"/>
    <w:rsid w:val="00D10063"/>
    <w:rsid w:val="00D124DE"/>
    <w:rsid w:val="00D32D1A"/>
    <w:rsid w:val="00D34213"/>
    <w:rsid w:val="00D928B7"/>
    <w:rsid w:val="00DD174E"/>
    <w:rsid w:val="00DF335C"/>
    <w:rsid w:val="00E22F8D"/>
    <w:rsid w:val="00E60286"/>
    <w:rsid w:val="00E7422E"/>
    <w:rsid w:val="00EA4BA9"/>
    <w:rsid w:val="00EA55A8"/>
    <w:rsid w:val="00F0425C"/>
    <w:rsid w:val="00F15EDE"/>
    <w:rsid w:val="00F302EB"/>
    <w:rsid w:val="00F32C5B"/>
    <w:rsid w:val="00F376FE"/>
    <w:rsid w:val="00F575F4"/>
    <w:rsid w:val="00F9368E"/>
    <w:rsid w:val="00FE4C48"/>
    <w:rsid w:val="00F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customStyle="1" w:styleId="1">
    <w:name w:val="Заголовок №1_"/>
    <w:link w:val="10"/>
    <w:uiPriority w:val="99"/>
    <w:rsid w:val="00A25457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link w:val="a5"/>
    <w:uiPriority w:val="99"/>
    <w:rsid w:val="00A25457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A25457"/>
    <w:rPr>
      <w:rFonts w:ascii="Times New Roman" w:hAnsi="Times New Roman" w:cs="Times New Roman"/>
      <w:spacing w:val="30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25457"/>
    <w:pPr>
      <w:shd w:val="clear" w:color="auto" w:fill="FFFFFF"/>
      <w:spacing w:after="120" w:line="240" w:lineRule="atLeast"/>
      <w:outlineLvl w:val="0"/>
    </w:pPr>
    <w:rPr>
      <w:rFonts w:ascii="Times New Roman" w:hAnsi="Times New Roman"/>
      <w:b/>
      <w:bCs/>
      <w:sz w:val="28"/>
      <w:szCs w:val="28"/>
    </w:rPr>
  </w:style>
  <w:style w:type="paragraph" w:styleId="a5">
    <w:name w:val="Body Text"/>
    <w:basedOn w:val="a"/>
    <w:link w:val="11"/>
    <w:uiPriority w:val="99"/>
    <w:rsid w:val="00A25457"/>
    <w:pPr>
      <w:shd w:val="clear" w:color="auto" w:fill="FFFFFF"/>
      <w:spacing w:before="120" w:after="0" w:line="360" w:lineRule="exact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A25457"/>
  </w:style>
  <w:style w:type="paragraph" w:styleId="a7">
    <w:name w:val="No Spacing"/>
    <w:uiPriority w:val="1"/>
    <w:qFormat/>
    <w:rsid w:val="00EA55A8"/>
    <w:pPr>
      <w:spacing w:after="0" w:line="240" w:lineRule="auto"/>
    </w:pPr>
  </w:style>
  <w:style w:type="paragraph" w:customStyle="1" w:styleId="ConsPlusNormal">
    <w:name w:val="ConsPlusNormal"/>
    <w:rsid w:val="007D61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7D61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customStyle="1" w:styleId="1">
    <w:name w:val="Заголовок №1_"/>
    <w:link w:val="10"/>
    <w:uiPriority w:val="99"/>
    <w:rsid w:val="00A25457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link w:val="a5"/>
    <w:uiPriority w:val="99"/>
    <w:rsid w:val="00A25457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A25457"/>
    <w:rPr>
      <w:rFonts w:ascii="Times New Roman" w:hAnsi="Times New Roman" w:cs="Times New Roman"/>
      <w:spacing w:val="30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25457"/>
    <w:pPr>
      <w:shd w:val="clear" w:color="auto" w:fill="FFFFFF"/>
      <w:spacing w:after="120" w:line="240" w:lineRule="atLeast"/>
      <w:outlineLvl w:val="0"/>
    </w:pPr>
    <w:rPr>
      <w:rFonts w:ascii="Times New Roman" w:hAnsi="Times New Roman"/>
      <w:b/>
      <w:bCs/>
      <w:sz w:val="28"/>
      <w:szCs w:val="28"/>
    </w:rPr>
  </w:style>
  <w:style w:type="paragraph" w:styleId="a5">
    <w:name w:val="Body Text"/>
    <w:basedOn w:val="a"/>
    <w:link w:val="11"/>
    <w:uiPriority w:val="99"/>
    <w:rsid w:val="00A25457"/>
    <w:pPr>
      <w:shd w:val="clear" w:color="auto" w:fill="FFFFFF"/>
      <w:spacing w:before="120" w:after="0" w:line="360" w:lineRule="exact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A25457"/>
  </w:style>
  <w:style w:type="paragraph" w:styleId="a7">
    <w:name w:val="No Spacing"/>
    <w:uiPriority w:val="1"/>
    <w:qFormat/>
    <w:rsid w:val="00EA55A8"/>
    <w:pPr>
      <w:spacing w:after="0" w:line="240" w:lineRule="auto"/>
    </w:pPr>
  </w:style>
  <w:style w:type="paragraph" w:customStyle="1" w:styleId="ConsPlusNormal">
    <w:name w:val="ConsPlusNormal"/>
    <w:rsid w:val="007D61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7D61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1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8C306-7472-41ED-93A9-BA0F34BF2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2016-06-17T09:38:00Z</cp:lastPrinted>
  <dcterms:created xsi:type="dcterms:W3CDTF">2016-06-17T09:38:00Z</dcterms:created>
  <dcterms:modified xsi:type="dcterms:W3CDTF">2016-10-12T06:44:00Z</dcterms:modified>
</cp:coreProperties>
</file>